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:rsidR="00B9486D" w:rsidRDefault="004569C5" w:rsidP="00B9486D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  <w:r w:rsidRPr="00CA78BA">
              <w:t>Bijlage</w:t>
            </w:r>
            <w:r w:rsidR="00CA78BA" w:rsidRPr="00CA78BA">
              <w:t xml:space="preserve"> 10</w:t>
            </w:r>
            <w:r w:rsidRPr="00CA78BA">
              <w:t>:</w:t>
            </w:r>
            <w:r w:rsidR="00CA78BA" w:rsidRPr="00CA78BA">
              <w:t xml:space="preserve"> </w:t>
            </w:r>
            <w:r w:rsidR="00B9486D">
              <w:t>Verklaring inschrijfformulier</w:t>
            </w:r>
          </w:p>
          <w:p w:rsidR="004569C5" w:rsidRPr="00CA78BA" w:rsidRDefault="004569C5" w:rsidP="00B9486D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  <w:r w:rsidRPr="00CA78BA">
              <w:t>ambitieniveau</w:t>
            </w:r>
            <w:r w:rsidR="00CA78BA" w:rsidRPr="00CA78BA">
              <w:t xml:space="preserve"> </w:t>
            </w:r>
            <w:r w:rsidRPr="00CA78BA">
              <w:t>CO</w:t>
            </w:r>
            <w:r w:rsidRPr="00CA78BA">
              <w:rPr>
                <w:vertAlign w:val="subscript"/>
              </w:rPr>
              <w:t>2</w:t>
            </w:r>
            <w:r w:rsidRPr="00CA78BA">
              <w:t>-prestatieladder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CA78BA" w:rsidP="00FC6266">
            <w:pPr>
              <w:rPr>
                <w:noProof/>
              </w:rPr>
            </w:pPr>
            <w:r w:rsidRPr="00CA78BA">
              <w:t>ROK ecologische boominspecties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CA78BA" w:rsidP="00CA78BA">
            <w:r>
              <w:t>AI2021-0259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  <w:bookmarkStart w:id="0" w:name="_GoBack"/>
      <w:bookmarkEnd w:id="0"/>
    </w:p>
    <w:p w:rsidR="00803B82" w:rsidRPr="00C50C37" w:rsidRDefault="00803B82" w:rsidP="00B9486D">
      <w:pPr>
        <w:pStyle w:val="Default"/>
        <w:numPr>
          <w:ilvl w:val="0"/>
          <w:numId w:val="29"/>
        </w:numPr>
        <w:rPr>
          <w:sz w:val="21"/>
          <w:szCs w:val="21"/>
        </w:rPr>
      </w:pPr>
      <w:r w:rsidRPr="00C50C37">
        <w:rPr>
          <w:sz w:val="21"/>
          <w:szCs w:val="21"/>
        </w:rPr>
        <w:t>Opdrachtnemer heeft niveau 3 binnen 2 jaar</w:t>
      </w:r>
    </w:p>
    <w:p w:rsidR="00803B82" w:rsidRPr="00C50C37" w:rsidRDefault="00803B82" w:rsidP="00B9486D">
      <w:pPr>
        <w:pStyle w:val="Default"/>
        <w:numPr>
          <w:ilvl w:val="0"/>
          <w:numId w:val="29"/>
        </w:numPr>
        <w:rPr>
          <w:sz w:val="21"/>
          <w:szCs w:val="21"/>
        </w:rPr>
      </w:pPr>
      <w:r w:rsidRPr="00C50C37">
        <w:rPr>
          <w:sz w:val="21"/>
          <w:szCs w:val="21"/>
        </w:rPr>
        <w:t>Opdrachtnemer heeft niveau 4 binnen 2 jaar</w:t>
      </w:r>
    </w:p>
    <w:p w:rsidR="00803B82" w:rsidRPr="00C50C37" w:rsidRDefault="00803B82" w:rsidP="00B9486D">
      <w:pPr>
        <w:pStyle w:val="Default"/>
        <w:numPr>
          <w:ilvl w:val="0"/>
          <w:numId w:val="29"/>
        </w:numPr>
        <w:rPr>
          <w:sz w:val="21"/>
          <w:szCs w:val="21"/>
        </w:rPr>
      </w:pPr>
      <w:r w:rsidRPr="00C50C37">
        <w:rPr>
          <w:sz w:val="21"/>
          <w:szCs w:val="21"/>
        </w:rPr>
        <w:t>Opdrachtnemer beschikt over niveau 3 (of lager) en heeft niveau 5 binnen 2 jaar</w:t>
      </w:r>
    </w:p>
    <w:p w:rsidR="00803B82" w:rsidRPr="00C50C37" w:rsidRDefault="00803B82" w:rsidP="00B9486D">
      <w:pPr>
        <w:pStyle w:val="Default"/>
        <w:numPr>
          <w:ilvl w:val="0"/>
          <w:numId w:val="29"/>
        </w:numPr>
        <w:rPr>
          <w:sz w:val="21"/>
          <w:szCs w:val="21"/>
        </w:rPr>
      </w:pPr>
      <w:r w:rsidRPr="00C50C37">
        <w:rPr>
          <w:sz w:val="21"/>
          <w:szCs w:val="21"/>
        </w:rPr>
        <w:t>Opdrachtnemer beschikt over niveau 4 en heeft niveau 5 binnen 1 jaar</w:t>
      </w:r>
    </w:p>
    <w:p w:rsidR="00803B82" w:rsidRPr="00C50C37" w:rsidRDefault="00803B82" w:rsidP="00B9486D">
      <w:pPr>
        <w:pStyle w:val="Default"/>
        <w:numPr>
          <w:ilvl w:val="0"/>
          <w:numId w:val="29"/>
        </w:numPr>
        <w:rPr>
          <w:sz w:val="21"/>
          <w:szCs w:val="21"/>
        </w:rPr>
      </w:pPr>
      <w:r w:rsidRPr="00C50C37">
        <w:rPr>
          <w:sz w:val="21"/>
          <w:szCs w:val="21"/>
        </w:rPr>
        <w:t>Opdrachtnemer beschikt over niveau 5</w:t>
      </w:r>
    </w:p>
    <w:p w:rsidR="004569C5" w:rsidRDefault="00803B82" w:rsidP="00B9486D">
      <w:pPr>
        <w:pStyle w:val="Lijstalinea"/>
        <w:numPr>
          <w:ilvl w:val="0"/>
          <w:numId w:val="29"/>
        </w:numPr>
        <w:contextualSpacing w:val="0"/>
      </w:pPr>
      <w:r>
        <w:t>G</w:t>
      </w:r>
      <w:r w:rsidRPr="008C6AE6">
        <w:t>een van de CO2-ambitieniveau’s</w:t>
      </w:r>
    </w:p>
    <w:p w:rsidR="00803B82" w:rsidRDefault="00803B82" w:rsidP="004569C5">
      <w:pPr>
        <w:sectPr w:rsidR="00803B82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803B82" w:rsidP="004569C5">
      <w:pPr>
        <w:rPr>
          <w:i/>
        </w:rPr>
      </w:pPr>
      <w:r w:rsidRPr="008C6AE6">
        <w:rPr>
          <w:i/>
        </w:rPr>
        <w:t xml:space="preserve"> </w:t>
      </w:r>
      <w:r w:rsidR="004569C5" w:rsidRPr="008C6AE6">
        <w:rPr>
          <w:i/>
        </w:rPr>
        <w:t>(aankruisen wat van toepassing is)</w:t>
      </w:r>
    </w:p>
    <w:p w:rsidR="004569C5" w:rsidRPr="008C6AE6" w:rsidRDefault="004569C5" w:rsidP="004569C5"/>
    <w:p w:rsidR="004569C5" w:rsidRDefault="004569C5" w:rsidP="004569C5">
      <w:r>
        <w:t>Wijze van aantonen van het ambitieniveau: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:rsidR="004569C5" w:rsidRDefault="004569C5" w:rsidP="004569C5"/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8C6AE6" w:rsidRDefault="004569C5" w:rsidP="004569C5"/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 w:rsidR="00CA78BA">
        <w:t xml:space="preserve">inschrijving AI2021-0259 </w:t>
      </w:r>
      <w:r w:rsidRPr="008C6AE6">
        <w:t>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  <w:p w:rsidR="00CA78BA" w:rsidRDefault="00CA78BA" w:rsidP="00CA78BA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2021-0259 ROK ecologische boominspecties</w:t>
          </w:r>
        </w:p>
        <w:p w:rsidR="00CA78BA" w:rsidRPr="00220940" w:rsidRDefault="00CA78BA" w:rsidP="00CA78BA">
          <w:pPr>
            <w:pStyle w:val="Koptekst"/>
            <w:rPr>
              <w:sz w:val="18"/>
              <w:szCs w:val="18"/>
            </w:rPr>
          </w:pPr>
          <w:r w:rsidRPr="00CA78BA">
            <w:rPr>
              <w:sz w:val="18"/>
              <w:szCs w:val="18"/>
            </w:rPr>
            <w:t>Bijlage 10: Verklaring inschrijfformulier ambitieniveau CO2-prestatieladder</w:t>
          </w:r>
        </w:p>
        <w:p w:rsidR="00CA78BA" w:rsidRPr="00DB48D5" w:rsidRDefault="00CA78BA" w:rsidP="00456170">
          <w:pPr>
            <w:pStyle w:val="AdresRetouradresNaamgemeenteDatumKenmerkPaginaAfzenderentitelVersieendatum"/>
            <w:rPr>
              <w:noProof/>
            </w:rPr>
          </w:pPr>
        </w:p>
      </w:tc>
      <w:tc>
        <w:tcPr>
          <w:tcW w:w="2041" w:type="dxa"/>
        </w:tcPr>
        <w:p w:rsidR="005420FE" w:rsidRPr="00DB48D5" w:rsidRDefault="00B9486D" w:rsidP="00456170">
          <w:pPr>
            <w:pStyle w:val="AdresRetouradresNaamgemeenteDatumKenmerkPaginaAfzenderentitelVersieendatum"/>
          </w:pPr>
        </w:p>
      </w:tc>
    </w:tr>
  </w:tbl>
  <w:p w:rsidR="005420FE" w:rsidRDefault="00B948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BC0206A"/>
    <w:multiLevelType w:val="hybridMultilevel"/>
    <w:tmpl w:val="7046A8F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5F375AD"/>
    <w:multiLevelType w:val="hybridMultilevel"/>
    <w:tmpl w:val="801E7B32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6"/>
  </w:num>
  <w:num w:numId="20">
    <w:abstractNumId w:val="9"/>
  </w:num>
  <w:num w:numId="21">
    <w:abstractNumId w:val="0"/>
  </w:num>
  <w:num w:numId="22">
    <w:abstractNumId w:val="2"/>
  </w:num>
  <w:num w:numId="23">
    <w:abstractNumId w:val="7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 w:numId="28">
    <w:abstractNumId w:val="5"/>
  </w:num>
  <w:num w:numId="2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77A29"/>
    <w:rsid w:val="002B5524"/>
    <w:rsid w:val="002D7B05"/>
    <w:rsid w:val="003B3222"/>
    <w:rsid w:val="00424DED"/>
    <w:rsid w:val="004569C5"/>
    <w:rsid w:val="00482A4F"/>
    <w:rsid w:val="00527398"/>
    <w:rsid w:val="00632123"/>
    <w:rsid w:val="00803B82"/>
    <w:rsid w:val="008104C5"/>
    <w:rsid w:val="008402D9"/>
    <w:rsid w:val="009175F9"/>
    <w:rsid w:val="009761CF"/>
    <w:rsid w:val="009B0D92"/>
    <w:rsid w:val="00A03098"/>
    <w:rsid w:val="00A3732E"/>
    <w:rsid w:val="00A53085"/>
    <w:rsid w:val="00B9486D"/>
    <w:rsid w:val="00BD0C39"/>
    <w:rsid w:val="00CA78BA"/>
    <w:rsid w:val="00D57B78"/>
    <w:rsid w:val="00DB74E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9FB525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paragraph" w:customStyle="1" w:styleId="Default">
    <w:name w:val="Default"/>
    <w:rsid w:val="00803B82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Lei, Shan</cp:lastModifiedBy>
  <cp:revision>3</cp:revision>
  <cp:lastPrinted>2022-02-04T08:04:00Z</cp:lastPrinted>
  <dcterms:created xsi:type="dcterms:W3CDTF">2022-02-03T21:59:00Z</dcterms:created>
  <dcterms:modified xsi:type="dcterms:W3CDTF">2022-02-04T08:19:00Z</dcterms:modified>
</cp:coreProperties>
</file>